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0101066" name="138ad9d0-5737-11f0-9603-29f6385312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8840845" name="138ad9d0-5737-11f0-9603-29f63853126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32459040" name="523e6010-5738-11f0-8c13-490b0248a8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075367" name="523e6010-5738-11f0-8c13-490b0248a85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7264427" name="95627c50-5738-11f0-abd1-bbcac00ee6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895035" name="95627c50-5738-11f0-abd1-bbcac00ee6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00813885" name="05079220-5739-11f0-b409-ad334fca52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9004334" name="05079220-5739-11f0-b409-ad334fca52f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9563319" name="499673e0-5737-11f0-9160-adbc067914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0479" name="499673e0-5737-11f0-9160-adbc067914f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29035735" name="ba54ec20-573b-11f0-a3d6-339881ca6b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060434" name="ba54ec20-573b-11f0-a3d6-339881ca6b0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Garagentor</w:t>
            </w:r>
          </w:p>
        </w:tc>
        <w:tc>
          <w:p>
            <w:pPr>
              <w:spacing w:before="0" w:after="0" w:line="240" w:lineRule="auto"/>
            </w:pPr>
            <w:r>
              <w:t>Staubstempel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5780121" name="7343cc50-573d-11f0-bf30-2f15b2ba40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3625632" name="7343cc50-573d-11f0-bf30-2f15b2ba407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Michael Soland</w:t>
          </w:r>
        </w:p>
        <w:p>
          <w:pPr>
            <w:spacing w:before="0" w:after="0"/>
          </w:pPr>
          <w:r>
            <w:t>377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